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3C0EE" w14:textId="77777777" w:rsidR="00046F36" w:rsidRDefault="00000000">
      <w:pPr>
        <w:pStyle w:val="Heading1"/>
      </w:pPr>
      <w:r>
        <w:t>Checklist – Escalate Third-Party Tickets Automatically</w:t>
      </w:r>
    </w:p>
    <w:p w14:paraId="559D231B" w14:textId="61C035B8" w:rsidR="00046F36" w:rsidRDefault="00000000" w:rsidP="00694F7C">
      <w:pPr>
        <w:pStyle w:val="ListParagraph"/>
        <w:numPr>
          <w:ilvl w:val="0"/>
          <w:numId w:val="10"/>
        </w:numPr>
      </w:pPr>
      <w:r>
        <w:t>Define ticket conditions for third-party involvement</w:t>
      </w:r>
    </w:p>
    <w:p w14:paraId="0858A8F1" w14:textId="2A9AFCD3" w:rsidR="00046F36" w:rsidRDefault="00000000" w:rsidP="00694F7C">
      <w:pPr>
        <w:pStyle w:val="ListParagraph"/>
        <w:numPr>
          <w:ilvl w:val="0"/>
          <w:numId w:val="10"/>
        </w:numPr>
      </w:pPr>
      <w:r>
        <w:t xml:space="preserve">Create </w:t>
      </w:r>
      <w:r w:rsidR="00694F7C">
        <w:t xml:space="preserve">a </w:t>
      </w:r>
      <w:r>
        <w:t xml:space="preserve">Web Request node targeting </w:t>
      </w:r>
      <w:r w:rsidR="00694F7C">
        <w:t xml:space="preserve">the </w:t>
      </w:r>
      <w:r>
        <w:t>vendor API</w:t>
      </w:r>
    </w:p>
    <w:p w14:paraId="4C55C8C4" w14:textId="77D60750" w:rsidR="00046F36" w:rsidRDefault="00000000" w:rsidP="00694F7C">
      <w:pPr>
        <w:pStyle w:val="ListParagraph"/>
        <w:numPr>
          <w:ilvl w:val="0"/>
          <w:numId w:val="10"/>
        </w:numPr>
      </w:pPr>
      <w:r>
        <w:t xml:space="preserve">Add </w:t>
      </w:r>
      <w:r w:rsidR="00694F7C">
        <w:t xml:space="preserve">a </w:t>
      </w:r>
      <w:r>
        <w:t>custom field for vendor contact info</w:t>
      </w:r>
    </w:p>
    <w:p w14:paraId="1203EF48" w14:textId="0E4F51BA" w:rsidR="00046F36" w:rsidRDefault="00000000" w:rsidP="00694F7C">
      <w:pPr>
        <w:pStyle w:val="ListParagraph"/>
        <w:numPr>
          <w:ilvl w:val="0"/>
          <w:numId w:val="10"/>
        </w:numPr>
      </w:pPr>
      <w:r>
        <w:t>Log response status in notes or tags</w:t>
      </w:r>
    </w:p>
    <w:p w14:paraId="3BFF5C19" w14:textId="387DBC7E" w:rsidR="00046F36" w:rsidRDefault="00000000" w:rsidP="00694F7C">
      <w:pPr>
        <w:pStyle w:val="ListParagraph"/>
        <w:numPr>
          <w:ilvl w:val="0"/>
          <w:numId w:val="10"/>
        </w:numPr>
      </w:pPr>
      <w:r>
        <w:t xml:space="preserve">Set retry logic or failover in </w:t>
      </w:r>
      <w:r w:rsidR="00694F7C">
        <w:t xml:space="preserve">the </w:t>
      </w:r>
      <w:r>
        <w:t>workflow</w:t>
      </w:r>
    </w:p>
    <w:sectPr w:rsidR="00046F3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27F720E"/>
    <w:multiLevelType w:val="hybridMultilevel"/>
    <w:tmpl w:val="0430267C"/>
    <w:lvl w:ilvl="0" w:tplc="E122655C">
      <w:start w:val="1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6D4A8B"/>
    <w:multiLevelType w:val="hybridMultilevel"/>
    <w:tmpl w:val="EF88E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562559">
    <w:abstractNumId w:val="8"/>
  </w:num>
  <w:num w:numId="2" w16cid:durableId="1355183215">
    <w:abstractNumId w:val="6"/>
  </w:num>
  <w:num w:numId="3" w16cid:durableId="488441440">
    <w:abstractNumId w:val="5"/>
  </w:num>
  <w:num w:numId="4" w16cid:durableId="96484802">
    <w:abstractNumId w:val="4"/>
  </w:num>
  <w:num w:numId="5" w16cid:durableId="1069183745">
    <w:abstractNumId w:val="7"/>
  </w:num>
  <w:num w:numId="6" w16cid:durableId="1564440072">
    <w:abstractNumId w:val="3"/>
  </w:num>
  <w:num w:numId="7" w16cid:durableId="790443583">
    <w:abstractNumId w:val="2"/>
  </w:num>
  <w:num w:numId="8" w16cid:durableId="516390118">
    <w:abstractNumId w:val="1"/>
  </w:num>
  <w:num w:numId="9" w16cid:durableId="2054890744">
    <w:abstractNumId w:val="0"/>
  </w:num>
  <w:num w:numId="10" w16cid:durableId="690105198">
    <w:abstractNumId w:val="10"/>
  </w:num>
  <w:num w:numId="11" w16cid:durableId="13915385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6F36"/>
    <w:rsid w:val="0006063C"/>
    <w:rsid w:val="0015074B"/>
    <w:rsid w:val="0029639D"/>
    <w:rsid w:val="00326F90"/>
    <w:rsid w:val="00694F7C"/>
    <w:rsid w:val="006C11F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970869"/>
  <w14:defaultImageDpi w14:val="300"/>
  <w15:docId w15:val="{BB57CB9E-E64C-3C40-BE24-0FC5A729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2</cp:revision>
  <dcterms:created xsi:type="dcterms:W3CDTF">2013-12-23T23:15:00Z</dcterms:created>
  <dcterms:modified xsi:type="dcterms:W3CDTF">2025-06-14T22:08:00Z</dcterms:modified>
  <cp:category/>
</cp:coreProperties>
</file>